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4E485" w14:textId="242FA05A" w:rsidR="00276D84" w:rsidRDefault="00276D84" w:rsidP="00276D84">
      <w:pPr>
        <w:pStyle w:val="Titre1"/>
        <w:spacing w:before="0"/>
        <w:jc w:val="center"/>
        <w:rPr>
          <w:rFonts w:ascii="Arial" w:hAnsi="Arial" w:cs="Arial"/>
          <w:sz w:val="36"/>
          <w:szCs w:val="36"/>
          <w:lang w:val="fr-FR"/>
        </w:rPr>
      </w:pPr>
      <w:r>
        <w:rPr>
          <w:rFonts w:ascii="Arial" w:hAnsi="Arial" w:cs="Arial"/>
          <w:sz w:val="36"/>
          <w:szCs w:val="36"/>
          <w:lang w:val="fr-FR"/>
        </w:rPr>
        <w:t xml:space="preserve">Questionnaire </w:t>
      </w:r>
      <w:r w:rsidRPr="00276D84">
        <w:rPr>
          <w:rFonts w:ascii="Arial" w:hAnsi="Arial" w:cs="Arial"/>
          <w:sz w:val="36"/>
          <w:szCs w:val="36"/>
          <w:lang w:val="fr-FR"/>
        </w:rPr>
        <w:t>prestataire</w:t>
      </w:r>
    </w:p>
    <w:p w14:paraId="3EE4F5AE" w14:textId="7056C79E" w:rsidR="00F14E55" w:rsidRPr="00276D84" w:rsidRDefault="008B1D15" w:rsidP="00276D84">
      <w:pPr>
        <w:pStyle w:val="Titre1"/>
        <w:spacing w:before="0"/>
        <w:jc w:val="center"/>
        <w:rPr>
          <w:rFonts w:ascii="Arial" w:hAnsi="Arial" w:cs="Arial"/>
          <w:sz w:val="36"/>
          <w:szCs w:val="36"/>
          <w:lang w:val="fr-FR"/>
        </w:rPr>
      </w:pPr>
      <w:r w:rsidRPr="00276D84">
        <w:rPr>
          <w:rFonts w:ascii="Arial" w:hAnsi="Arial" w:cs="Arial"/>
          <w:sz w:val="36"/>
          <w:szCs w:val="36"/>
          <w:lang w:val="fr-FR"/>
        </w:rPr>
        <w:t>(Aide au remplissage du QERSI UGECAM)</w:t>
      </w:r>
    </w:p>
    <w:p w14:paraId="56D6D4E1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0B1DB17" w14:textId="466B6F30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Ce questionnaire est destiné au prestataire. Les réponse</w:t>
      </w:r>
      <w:r w:rsidR="00276D84" w:rsidRPr="00276D84">
        <w:rPr>
          <w:rFonts w:ascii="Arial" w:hAnsi="Arial" w:cs="Arial"/>
          <w:lang w:val="fr-FR"/>
        </w:rPr>
        <w:t>s permettront au chef de projet</w:t>
      </w:r>
      <w:r w:rsidRPr="00276D84">
        <w:rPr>
          <w:rFonts w:ascii="Arial" w:hAnsi="Arial" w:cs="Arial"/>
          <w:lang w:val="fr-FR"/>
        </w:rPr>
        <w:t>/à la MOA de compléter le QERSI UGECAM en reprenant directement les rubriques numérotées du modèle national.</w:t>
      </w:r>
    </w:p>
    <w:p w14:paraId="2295591C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22EFB1C" w14:textId="2D843D88" w:rsidR="00F14E55" w:rsidRPr="00276D84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0 – Identification du prestataire (hors QERSI)</w:t>
      </w:r>
    </w:p>
    <w:p w14:paraId="45396884" w14:textId="77777777" w:rsidR="00276D84" w:rsidRPr="00276D84" w:rsidRDefault="00276D84" w:rsidP="00276D84">
      <w:pPr>
        <w:jc w:val="both"/>
        <w:rPr>
          <w:lang w:val="fr-FR"/>
        </w:rPr>
      </w:pPr>
    </w:p>
    <w:p w14:paraId="0F6467D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Raison sociale :</w:t>
      </w:r>
    </w:p>
    <w:p w14:paraId="19EFA68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Adresse du siège social :</w:t>
      </w:r>
    </w:p>
    <w:p w14:paraId="19D353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SIRET / N° d’enregistrement équivalent :</w:t>
      </w:r>
    </w:p>
    <w:p w14:paraId="5B3F7DC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Contact principal pour ce projet :</w:t>
      </w:r>
    </w:p>
    <w:p w14:paraId="2DCA1803" w14:textId="0AB8CED8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Nom / Prénom :</w:t>
      </w:r>
    </w:p>
    <w:p w14:paraId="3D07EC34" w14:textId="61D50467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Fonction :</w:t>
      </w:r>
    </w:p>
    <w:p w14:paraId="73FD5ACF" w14:textId="03FC49F7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Téléphone :</w:t>
      </w:r>
    </w:p>
    <w:p w14:paraId="5991A1D2" w14:textId="032AC9DF" w:rsidR="00F14E55" w:rsidRPr="00276D84" w:rsidRDefault="008B1D15" w:rsidP="00276D84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E-mail :</w:t>
      </w:r>
    </w:p>
    <w:p w14:paraId="42F9E16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Rôle dans le projet :</w:t>
      </w:r>
    </w:p>
    <w:p w14:paraId="0749571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Sous-traitant au sens du RGPD</w:t>
      </w:r>
    </w:p>
    <w:p w14:paraId="239F781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Co-traitant</w:t>
      </w:r>
    </w:p>
    <w:p w14:paraId="37CF80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Simple fournisseur (sans traitement de données personnelles)</w:t>
      </w:r>
    </w:p>
    <w:p w14:paraId="2E89F5AD" w14:textId="56884463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______________________________</w:t>
      </w:r>
    </w:p>
    <w:p w14:paraId="44B4732A" w14:textId="2A925831" w:rsidR="00276D84" w:rsidRDefault="00276D84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7DA2B7B9" w14:textId="0F8F368A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Bloc pour la rubrique 2.1 du QERSI – Informations relatives aux données</w:t>
      </w:r>
    </w:p>
    <w:p w14:paraId="403ACB34" w14:textId="77777777" w:rsidR="00276D84" w:rsidRPr="00276D84" w:rsidRDefault="00276D84" w:rsidP="00276D84">
      <w:pPr>
        <w:rPr>
          <w:lang w:val="fr-FR"/>
        </w:rPr>
      </w:pPr>
    </w:p>
    <w:p w14:paraId="666F382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Catégories de personnes concernées par les données que vous traitez pour le compte de l’UGECAM :</w:t>
      </w:r>
    </w:p>
    <w:p w14:paraId="53CA2B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Patients / usagers</w:t>
      </w:r>
    </w:p>
    <w:p w14:paraId="0DF0C6B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Patients mineurs</w:t>
      </w:r>
    </w:p>
    <w:p w14:paraId="69045DA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Résidents (MAS, FAM, EHPAD, etc.)</w:t>
      </w:r>
    </w:p>
    <w:p w14:paraId="678AB81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Professionnels de santé</w:t>
      </w:r>
    </w:p>
    <w:p w14:paraId="4FC47EE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Salariés / agents</w:t>
      </w:r>
    </w:p>
    <w:p w14:paraId="4045412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______________________________</w:t>
      </w:r>
    </w:p>
    <w:p w14:paraId="3BE0675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AE8E14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Catégories de données que vous traitez pour le compte de l’UGECAM :</w:t>
      </w:r>
    </w:p>
    <w:p w14:paraId="4317198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d’identification (nom, prénom, date de naissance, adresse, téléphone…)</w:t>
      </w:r>
    </w:p>
    <w:p w14:paraId="683AA3A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administratives (numéro de dossier, situation familiale, etc.)</w:t>
      </w:r>
    </w:p>
    <w:p w14:paraId="2CA65C6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de santé (diagnostic, comptes rendus, traitements, prises en charge…)</w:t>
      </w:r>
    </w:p>
    <w:p w14:paraId="0533772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sociales / médico-sociales</w:t>
      </w:r>
      <w:bookmarkStart w:id="0" w:name="_GoBack"/>
      <w:bookmarkEnd w:id="0"/>
    </w:p>
    <w:p w14:paraId="226E81D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NIR / numéro de Sécurité sociale</w:t>
      </w:r>
    </w:p>
    <w:p w14:paraId="0478B05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de connexion / logs techniques</w:t>
      </w:r>
    </w:p>
    <w:p w14:paraId="25119DC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Données financières / de facturation</w:t>
      </w:r>
    </w:p>
    <w:p w14:paraId="2FDF6AA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______________________________</w:t>
      </w:r>
    </w:p>
    <w:p w14:paraId="290C91A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23D1BA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Origine des données (d’où proviennent-elles ?) :</w:t>
      </w:r>
    </w:p>
    <w:p w14:paraId="5D5A709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Saisies directement par vous</w:t>
      </w:r>
    </w:p>
    <w:p w14:paraId="719D4C8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Importées d’un système UGECAM (préciser lequel) : ____________________</w:t>
      </w:r>
    </w:p>
    <w:p w14:paraId="3A8DDFC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Reçues via fichiers ou flux (SFTP, API, mail chiffré, etc.) : ____________________</w:t>
      </w:r>
    </w:p>
    <w:p w14:paraId="6FCF0EE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</w:t>
      </w:r>
    </w:p>
    <w:p w14:paraId="757B17B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0E4AC8D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Localisation principale des données traitées pour ce projet :</w:t>
      </w:r>
    </w:p>
    <w:p w14:paraId="66079A79" w14:textId="1B8D56A6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Pays :</w:t>
      </w:r>
    </w:p>
    <w:p w14:paraId="4CBE00E7" w14:textId="5E29F8F5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Ville / Région :</w:t>
      </w:r>
    </w:p>
    <w:p w14:paraId="30357BCE" w14:textId="059C0BFC" w:rsidR="00F14E55" w:rsidRPr="00276D84" w:rsidRDefault="008B1D15" w:rsidP="00276D84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Datacenter / site physique si connu :</w:t>
      </w:r>
    </w:p>
    <w:p w14:paraId="0EDB582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Les données sont-elles susceptibles d’être transférées hors de l’Union européenne ?</w:t>
      </w:r>
    </w:p>
    <w:p w14:paraId="0FD2244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Oui, préciser pays / services concernés : ____________________</w:t>
      </w:r>
    </w:p>
    <w:p w14:paraId="0BC70D58" w14:textId="042C0708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2816688B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6E579001" w14:textId="7EB55D88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2.2 du QERSI – Sous-traitance et mutualisations</w:t>
      </w:r>
    </w:p>
    <w:p w14:paraId="0ED21DB9" w14:textId="77777777" w:rsidR="00276D84" w:rsidRPr="00276D84" w:rsidRDefault="00276D84" w:rsidP="00276D84">
      <w:pPr>
        <w:rPr>
          <w:lang w:val="fr-FR"/>
        </w:rPr>
      </w:pPr>
    </w:p>
    <w:p w14:paraId="303C688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Faites-vous appel à d’autres sous-traitants pour fournir le service (hébergeur, infogérant, éditeur tiers, etc.) ?</w:t>
      </w:r>
    </w:p>
    <w:p w14:paraId="1883E28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1696582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merci de préciser pour chacun :</w:t>
      </w:r>
    </w:p>
    <w:p w14:paraId="20C13E84" w14:textId="352F26EF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Nom du sous-traitant :</w:t>
      </w:r>
    </w:p>
    <w:p w14:paraId="30882013" w14:textId="67E9CFFB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Rôle / service fourni :</w:t>
      </w:r>
    </w:p>
    <w:p w14:paraId="714355BC" w14:textId="6DAC720C" w:rsidR="00F14E55" w:rsidRPr="00276D84" w:rsidRDefault="008B1D15" w:rsidP="00276D84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Pays d’implantation principal :</w:t>
      </w:r>
    </w:p>
    <w:p w14:paraId="3F3D0F8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48955D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Un registre de vos sous-traitants pour ce service est-il disponible ?</w:t>
      </w:r>
    </w:p>
    <w:p w14:paraId="43AE91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(peut être transmis sur demande)</w:t>
      </w:r>
    </w:p>
    <w:p w14:paraId="1B03C85C" w14:textId="2DCB0AAA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6164E808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7B2A2B90" w14:textId="522774F6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2.3 du QERSI – Accès à l’application</w:t>
      </w:r>
    </w:p>
    <w:p w14:paraId="4EBEDA28" w14:textId="77777777" w:rsidR="00276D84" w:rsidRPr="00276D84" w:rsidRDefault="00276D84" w:rsidP="00276D84">
      <w:pPr>
        <w:rPr>
          <w:lang w:val="fr-FR"/>
        </w:rPr>
      </w:pPr>
    </w:p>
    <w:p w14:paraId="1BD631B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les utilisateurs accèdent-ils à votre solution ?</w:t>
      </w:r>
    </w:p>
    <w:p w14:paraId="033E23C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Identifiant / mot de passe</w:t>
      </w:r>
    </w:p>
    <w:p w14:paraId="01F0660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Authentification forte (MFA, OTP, etc.)</w:t>
      </w:r>
    </w:p>
    <w:p w14:paraId="7E86423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SSO (type SAML / OpenID / LDAP / AD), préciser : ____________________</w:t>
      </w:r>
    </w:p>
    <w:p w14:paraId="7FA6AFC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Carte / certificat / e-CPS</w:t>
      </w:r>
    </w:p>
    <w:p w14:paraId="38B3723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57307B1F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9F02C6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Gestion des profils et habilitations :</w:t>
      </w:r>
    </w:p>
    <w:p w14:paraId="0DE35018" w14:textId="0C0FB790" w:rsidR="00F14E55" w:rsidRPr="00276D84" w:rsidRDefault="008B1D15" w:rsidP="00276D84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Existe-t-il des profils / rôles différenciés selon les fonctions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64846DE0" w14:textId="268EE842" w:rsidR="00F14E55" w:rsidRPr="00276D84" w:rsidRDefault="008B1D15" w:rsidP="00276D84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Si oui, décrire les principaux profils et leurs droits (lecture / écriture / administration…) :</w:t>
      </w:r>
    </w:p>
    <w:p w14:paraId="47781D51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6097853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Politique de mot de passe (si applicable) :</w:t>
      </w:r>
    </w:p>
    <w:p w14:paraId="145A086F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Longueur minimale :</w:t>
      </w:r>
    </w:p>
    <w:p w14:paraId="5D023C9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Complexité exigée :</w:t>
      </w:r>
    </w:p>
    <w:p w14:paraId="39DBB53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Durée de validité :</w:t>
      </w:r>
    </w:p>
    <w:p w14:paraId="3CC3CD95" w14:textId="772677A9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- Historique / non-réutilisation :</w:t>
      </w:r>
    </w:p>
    <w:p w14:paraId="19C978CC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3EB2955C" w14:textId="77777777" w:rsidR="00F14E55" w:rsidRPr="00276D84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2.4 du QERSI – Échanges de données</w:t>
      </w:r>
    </w:p>
    <w:p w14:paraId="6A7919D1" w14:textId="77777777" w:rsid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25C3894A" w14:textId="0AC413BD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Quels sont les principaux flux de données impliquant votre solution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(flux entre votre solution et des SI UGECAM, flux vers d’autres organismes, etc.)</w:t>
      </w:r>
    </w:p>
    <w:p w14:paraId="59769EC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36B6B37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Quels protocoles et mécanismes de sécurité sont utilisés pour ces échanges ?</w:t>
      </w:r>
    </w:p>
    <w:p w14:paraId="1A0F3D9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HTTPS / TLS</w:t>
      </w:r>
    </w:p>
    <w:p w14:paraId="55BA72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SFTP</w:t>
      </w:r>
    </w:p>
    <w:p w14:paraId="6CBAAAD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API sécurisées (clé API, OAuth, etc.)</w:t>
      </w:r>
    </w:p>
    <w:p w14:paraId="503813E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VPN</w:t>
      </w:r>
    </w:p>
    <w:p w14:paraId="1260680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Chiffrement des fichiers (préciser) : ____________________</w:t>
      </w:r>
    </w:p>
    <w:p w14:paraId="17847A1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Autres, préciser : ____________________</w:t>
      </w:r>
    </w:p>
    <w:p w14:paraId="504D77A3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46F37E8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Sous quelle forme les données peuvent-elles sortir de votre solution ?</w:t>
      </w:r>
    </w:p>
    <w:p w14:paraId="064A0AD7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Exports CSV / Excel</w:t>
      </w:r>
    </w:p>
    <w:p w14:paraId="618E8F0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PDF / documents bureautiques</w:t>
      </w:r>
    </w:p>
    <w:p w14:paraId="3510FC5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Web services / API</w:t>
      </w:r>
    </w:p>
    <w:p w14:paraId="67AD93C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Aucun export possible</w:t>
      </w:r>
    </w:p>
    <w:p w14:paraId="090B5B5E" w14:textId="53F32D98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33291362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13BCD45B" w14:textId="49D97769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2.5 du QERSI – Cas de panne ou accès impossible</w:t>
      </w:r>
    </w:p>
    <w:p w14:paraId="36C6C4B2" w14:textId="77777777" w:rsidR="00276D84" w:rsidRPr="00276D84" w:rsidRDefault="00276D84" w:rsidP="00276D84">
      <w:pPr>
        <w:rPr>
          <w:lang w:val="fr-FR"/>
        </w:rPr>
      </w:pPr>
    </w:p>
    <w:p w14:paraId="4E2B6B2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Fréquence des sauvegardes des données :</w:t>
      </w:r>
    </w:p>
    <w:p w14:paraId="72BB2EB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Temps réel</w:t>
      </w:r>
    </w:p>
    <w:p w14:paraId="11FC9B2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Quotidienne</w:t>
      </w:r>
    </w:p>
    <w:p w14:paraId="22D9955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Hebdomadaire</w:t>
      </w:r>
    </w:p>
    <w:p w14:paraId="1043FB5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1B0DD0F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827ADF0" w14:textId="5320D8AA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Durée de conservation des sauvegardes :</w:t>
      </w:r>
    </w:p>
    <w:p w14:paraId="2548D6B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En cas de panne majeure, quel est :</w:t>
      </w:r>
    </w:p>
    <w:p w14:paraId="7660D335" w14:textId="010DE766" w:rsidR="00F14E55" w:rsidRPr="00276D84" w:rsidRDefault="008B1D15" w:rsidP="00276D84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RPO approximatif (perte maximale de données acceptable, en heures/jours) :</w:t>
      </w:r>
    </w:p>
    <w:p w14:paraId="7B939E13" w14:textId="75E72945" w:rsidR="00F14E55" w:rsidRPr="00276D84" w:rsidRDefault="008B1D15" w:rsidP="00276D84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RTO approximatif (délai maximal de remise en service, en heures/jours) :</w:t>
      </w:r>
    </w:p>
    <w:p w14:paraId="692428A0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B37675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Disposez-vous d’un plan de reprise d’activité (PRA) ou de continuité (PCA) pour ce service ?</w:t>
      </w:r>
    </w:p>
    <w:p w14:paraId="0784D0C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(joindre un résumé ou une fiche)</w:t>
      </w:r>
    </w:p>
    <w:p w14:paraId="0D48FC31" w14:textId="2E24CF46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55306EEB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43FF9E3F" w14:textId="3E1C19F1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2.6 du QERSI – Modifications non désirées, disparition, vol ou accès illégitime</w:t>
      </w:r>
    </w:p>
    <w:p w14:paraId="571C13F5" w14:textId="77777777" w:rsidR="00276D84" w:rsidRPr="00276D84" w:rsidRDefault="00276D84" w:rsidP="00276D84">
      <w:pPr>
        <w:rPr>
          <w:lang w:val="fr-FR"/>
        </w:rPr>
      </w:pPr>
    </w:p>
    <w:p w14:paraId="4066A47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Des informations sont-elles potentiellement présentes sur un support transportable (clé USB, DVD, ordinateur portable, smartphone, tablette, etc.) ?</w:t>
      </w:r>
    </w:p>
    <w:p w14:paraId="3CBF3674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E98CAD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la nature des données et les mesures de protection associées :</w:t>
      </w:r>
    </w:p>
    <w:p w14:paraId="16AA9DFB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5D1F4C8B" w14:textId="032CFB32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pourraient être les conséquences en cas de perte / vol / accès illégitime à ces données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(impact sur l’activité, image, impact financier, dépôt de plainte, etc.)</w:t>
      </w:r>
    </w:p>
    <w:p w14:paraId="14C85115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EE3A28E" w14:textId="05D8224B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sont les principales menaces que vous identifiez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</w:t>
      </w:r>
      <w:r w:rsidR="00276D84" w:rsidRPr="00276D84">
        <w:rPr>
          <w:rFonts w:ascii="Arial" w:hAnsi="Arial" w:cs="Arial"/>
          <w:lang w:val="fr-FR"/>
        </w:rPr>
        <w:t>Fraude</w:t>
      </w:r>
      <w:r w:rsidRPr="00276D84">
        <w:rPr>
          <w:rFonts w:ascii="Arial" w:hAnsi="Arial" w:cs="Arial"/>
          <w:lang w:val="fr-FR"/>
        </w:rPr>
        <w:t xml:space="preserve"> interne, virus, récupération d’identifiants, erreur humaine, curiosité, etc.)</w:t>
      </w:r>
    </w:p>
    <w:p w14:paraId="37089358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2DE01188" w14:textId="4FA84194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2.7 du QERSI – Traces de connexions et traces applicatives</w:t>
      </w:r>
    </w:p>
    <w:p w14:paraId="04E8BCA9" w14:textId="77777777" w:rsidR="00276D84" w:rsidRPr="00276D84" w:rsidRDefault="00276D84" w:rsidP="00276D84">
      <w:pPr>
        <w:rPr>
          <w:lang w:val="fr-FR"/>
        </w:rPr>
      </w:pPr>
    </w:p>
    <w:p w14:paraId="080D5046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Enregistrez-vous les actions des utilisateurs (logs)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1CD33F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 :</w:t>
      </w:r>
    </w:p>
    <w:p w14:paraId="384E8C54" w14:textId="63A10E78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Types d’actions tracées (connexion, consultation, modi</w:t>
      </w:r>
      <w:r w:rsidR="00276D84" w:rsidRPr="00276D84">
        <w:rPr>
          <w:rFonts w:ascii="Arial" w:hAnsi="Arial" w:cs="Arial"/>
          <w:lang w:val="fr-FR"/>
        </w:rPr>
        <w:t xml:space="preserve">fication, suppression, export…) </w:t>
      </w:r>
      <w:r w:rsidRPr="00276D84">
        <w:rPr>
          <w:rFonts w:ascii="Arial" w:hAnsi="Arial" w:cs="Arial"/>
          <w:lang w:val="fr-FR"/>
        </w:rPr>
        <w:t>:</w:t>
      </w:r>
    </w:p>
    <w:p w14:paraId="386A3BF3" w14:textId="6CD9A100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Durée de conservation des journaux :</w:t>
      </w:r>
    </w:p>
    <w:p w14:paraId="5E8AA40E" w14:textId="53A71A44" w:rsidR="00F14E55" w:rsidRPr="00276D84" w:rsidRDefault="008B1D15" w:rsidP="00276D84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Lieu de stockage des journaux :</w:t>
      </w:r>
    </w:p>
    <w:p w14:paraId="07C49192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1B11316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Pouvez-vous, sur demande, fournir un historique des accès / actions pour un utilisateur ou un dossier ?</w:t>
      </w:r>
    </w:p>
    <w:p w14:paraId="7DA132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2C188306" w14:textId="77777777" w:rsidR="00F14E55" w:rsidRPr="00276D84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Bloc pour la rubrique 2.9 du QERSI – Mesures existantes ou prévues par la MOE</w:t>
      </w:r>
    </w:p>
    <w:p w14:paraId="436747B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Est-ce que les données que vous hébergez pour ce projet sont stockées hors Union européenne ?</w:t>
      </w:r>
    </w:p>
    <w:p w14:paraId="6C37C6DE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Oui, préciser les pays concernés : ____________________</w:t>
      </w:r>
    </w:p>
    <w:p w14:paraId="32D52F1B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377CED69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4EAC9D6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Est-ce que des données de santé font partie des données que vous hébergez ?</w:t>
      </w:r>
    </w:p>
    <w:p w14:paraId="4F1E499C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57FAC86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les principales mesures de sécurisation (techniques et organisationnelles) :</w:t>
      </w:r>
    </w:p>
    <w:p w14:paraId="4AE7E6DF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79239949" w14:textId="741DF6B4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Préciser les documents préalables à la mise en </w:t>
      </w:r>
      <w:r w:rsidR="00276D84">
        <w:rPr>
          <w:rFonts w:ascii="Arial" w:hAnsi="Arial" w:cs="Arial"/>
          <w:lang w:val="fr-FR"/>
        </w:rPr>
        <w:t>production que vous fournissez (</w:t>
      </w:r>
      <w:r w:rsidRPr="00276D84">
        <w:rPr>
          <w:rFonts w:ascii="Arial" w:hAnsi="Arial" w:cs="Arial"/>
          <w:lang w:val="fr-FR"/>
        </w:rPr>
        <w:t>PV de recette, CBF, VSR, etc.)</w:t>
      </w:r>
      <w:r w:rsidR="00276D84">
        <w:rPr>
          <w:rFonts w:ascii="Arial" w:hAnsi="Arial" w:cs="Arial"/>
          <w:lang w:val="fr-FR"/>
        </w:rPr>
        <w:t> :</w:t>
      </w:r>
    </w:p>
    <w:p w14:paraId="65BC7A8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0AB68F4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Les traces sont-elles externalisées (sur un autre serveur que celui des données)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18A43E2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préciser :</w:t>
      </w:r>
    </w:p>
    <w:p w14:paraId="6FF185C8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1FA6302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Autres mesures de sécurité mises en œuvre au regard des risques (gestion des mots de passe, gestion des postes de travail, antivirus, mises à jour, etc.) :</w:t>
      </w:r>
    </w:p>
    <w:p w14:paraId="45925AF4" w14:textId="77777777" w:rsidR="00F14E55" w:rsidRPr="00276D84" w:rsidRDefault="008B1D15" w:rsidP="00276D84">
      <w:pPr>
        <w:pStyle w:val="Titre1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non informatique – Cas d’un projet NON informatique</w:t>
      </w:r>
    </w:p>
    <w:p w14:paraId="1AB8161D" w14:textId="3C8E4F6D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3.2 du QERSI – Mesures relatives à la mise en œuvre et son maintien</w:t>
      </w:r>
    </w:p>
    <w:p w14:paraId="3A89E223" w14:textId="77777777" w:rsidR="00276D84" w:rsidRPr="00276D84" w:rsidRDefault="00276D84" w:rsidP="00276D84">
      <w:pPr>
        <w:rPr>
          <w:lang w:val="fr-FR"/>
        </w:rPr>
      </w:pPr>
    </w:p>
    <w:p w14:paraId="2335175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Décrire les principales étapes de votre prestation (mise en œuvre, fonctionnement courant, maintenance) :</w:t>
      </w:r>
    </w:p>
    <w:p w14:paraId="46CD8FBE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59189C1" w14:textId="04ECD43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lastRenderedPageBreak/>
        <w:t>Quels moyens humains interviennent dans la prestation (fonctions, et non noms) ?</w:t>
      </w:r>
      <w:r w:rsidR="00276D84">
        <w:rPr>
          <w:rFonts w:ascii="Arial" w:hAnsi="Arial" w:cs="Arial"/>
          <w:lang w:val="fr-FR"/>
        </w:rPr>
        <w:t xml:space="preserve"> (</w:t>
      </w:r>
      <w:r w:rsidRPr="00276D84">
        <w:rPr>
          <w:rFonts w:ascii="Arial" w:hAnsi="Arial" w:cs="Arial"/>
          <w:lang w:val="fr-FR"/>
        </w:rPr>
        <w:t>chauffeurs, agents logistiques, secrétaires, encadrants, etc.)</w:t>
      </w:r>
    </w:p>
    <w:p w14:paraId="5B5E6FD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0200E08" w14:textId="192A3D00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Quelles sont les principales règles internes encadrant la confidentialité et la sécurité des informations traitées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(procédures, consignes, chartes, formations…)</w:t>
      </w:r>
    </w:p>
    <w:p w14:paraId="14D4A34E" w14:textId="3C89A2FB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48C728F7" w14:textId="073E4124" w:rsidR="00F14E55" w:rsidRDefault="008B1D15" w:rsidP="00276D84">
      <w:pPr>
        <w:pStyle w:val="Titre2"/>
        <w:spacing w:before="0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3.3 du QERSI – Mesures au regard des preuves</w:t>
      </w:r>
    </w:p>
    <w:p w14:paraId="7A55C044" w14:textId="77777777" w:rsidR="00276D84" w:rsidRPr="00276D84" w:rsidRDefault="00276D84" w:rsidP="00276D84">
      <w:pPr>
        <w:rPr>
          <w:lang w:val="fr-FR"/>
        </w:rPr>
      </w:pPr>
    </w:p>
    <w:p w14:paraId="672B2CC3" w14:textId="47A9E6FD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garantissez-vous la traçabilité minimale de la prestation ?</w:t>
      </w:r>
      <w:r w:rsidR="00276D84">
        <w:rPr>
          <w:rFonts w:ascii="Arial" w:hAnsi="Arial" w:cs="Arial"/>
          <w:lang w:val="fr-FR"/>
        </w:rPr>
        <w:t xml:space="preserve"> </w:t>
      </w:r>
      <w:r w:rsidRPr="00276D84">
        <w:rPr>
          <w:rFonts w:ascii="Arial" w:hAnsi="Arial" w:cs="Arial"/>
          <w:lang w:val="fr-FR"/>
        </w:rPr>
        <w:t>(ex. feuilles de route, bons de transport, bordereaux de dépôt / retrait, registres, etc.)</w:t>
      </w:r>
    </w:p>
    <w:p w14:paraId="7E612228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F685941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Combien de temps conservez-vous ces éléments de preuve ?</w:t>
      </w:r>
    </w:p>
    <w:p w14:paraId="11351537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3C7BA989" w14:textId="5C0F4250" w:rsidR="00F14E55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Sous quelle forme (papier, scan, autre) et dans quelles conditions sont-ils conservés ?</w:t>
      </w:r>
    </w:p>
    <w:p w14:paraId="506FDF10" w14:textId="77777777" w:rsidR="00276D84" w:rsidRPr="00276D84" w:rsidRDefault="00276D84" w:rsidP="00276D84">
      <w:pPr>
        <w:jc w:val="both"/>
        <w:rPr>
          <w:rFonts w:ascii="Arial" w:hAnsi="Arial" w:cs="Arial"/>
          <w:lang w:val="fr-FR"/>
        </w:rPr>
      </w:pPr>
    </w:p>
    <w:p w14:paraId="6F23BC57" w14:textId="6ECD4725" w:rsidR="00F14E55" w:rsidRDefault="008B1D15" w:rsidP="00276D84">
      <w:pPr>
        <w:pStyle w:val="Titre2"/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Bloc pour la rubrique 3.4 du QERSI – Informations données par la MOE (prestataire)</w:t>
      </w:r>
    </w:p>
    <w:p w14:paraId="542F4A94" w14:textId="77777777" w:rsidR="00276D84" w:rsidRPr="00276D84" w:rsidRDefault="00276D84" w:rsidP="00276D84">
      <w:pPr>
        <w:rPr>
          <w:lang w:val="fr-FR"/>
        </w:rPr>
      </w:pPr>
    </w:p>
    <w:p w14:paraId="48FD5210" w14:textId="5C238AC5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Où sont conservés les documents ou informations con</w:t>
      </w:r>
      <w:r w:rsidR="00276D84">
        <w:rPr>
          <w:rFonts w:ascii="Arial" w:hAnsi="Arial" w:cs="Arial"/>
          <w:lang w:val="fr-FR"/>
        </w:rPr>
        <w:t xml:space="preserve">tenant des données personnelles </w:t>
      </w:r>
      <w:r w:rsidRPr="00276D84">
        <w:rPr>
          <w:rFonts w:ascii="Arial" w:hAnsi="Arial" w:cs="Arial"/>
          <w:lang w:val="fr-FR"/>
        </w:rPr>
        <w:t>?</w:t>
      </w:r>
    </w:p>
    <w:p w14:paraId="3941FE6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Armoires fermées à clé</w:t>
      </w:r>
    </w:p>
    <w:p w14:paraId="33C9F0BD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Locaux fermés / accès restreint</w:t>
      </w:r>
    </w:p>
    <w:p w14:paraId="6525606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Site d’archivage externe</w:t>
      </w:r>
    </w:p>
    <w:p w14:paraId="65EFE57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Véhicules (dans le cadre de tournées / transports)</w:t>
      </w:r>
    </w:p>
    <w:p w14:paraId="3F422FB0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p w14:paraId="692C54A4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64B81262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Travaillez-vous avec un prestataire d’archivage ou de destruction ?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Oui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Non</w:t>
      </w:r>
    </w:p>
    <w:p w14:paraId="04A62EA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Si oui, lequel et dans quelles conditions (certifications, traçabilité…) ?</w:t>
      </w:r>
    </w:p>
    <w:p w14:paraId="765818C6" w14:textId="77777777" w:rsidR="00F14E55" w:rsidRPr="00276D84" w:rsidRDefault="00F14E55" w:rsidP="00276D84">
      <w:pPr>
        <w:jc w:val="both"/>
        <w:rPr>
          <w:rFonts w:ascii="Arial" w:hAnsi="Arial" w:cs="Arial"/>
          <w:lang w:val="fr-FR"/>
        </w:rPr>
      </w:pPr>
    </w:p>
    <w:p w14:paraId="2CBB63E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>Comment détruisez-vous les documents en fin de conservation ?</w:t>
      </w:r>
    </w:p>
    <w:p w14:paraId="2BF49E6A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Broyage / destruction sécurisée</w:t>
      </w:r>
    </w:p>
    <w:p w14:paraId="626E07E5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Déchiquetage</w:t>
      </w:r>
    </w:p>
    <w:p w14:paraId="3231CFA8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Retour à l’UGECAM pour destruction</w:t>
      </w:r>
    </w:p>
    <w:p w14:paraId="3BF83659" w14:textId="77777777" w:rsidR="00F14E55" w:rsidRPr="00276D84" w:rsidRDefault="008B1D15" w:rsidP="00276D84">
      <w:pPr>
        <w:jc w:val="both"/>
        <w:rPr>
          <w:rFonts w:ascii="Arial" w:hAnsi="Arial" w:cs="Arial"/>
          <w:lang w:val="fr-FR"/>
        </w:rPr>
      </w:pPr>
      <w:r w:rsidRPr="00276D84">
        <w:rPr>
          <w:rFonts w:ascii="Arial" w:hAnsi="Arial" w:cs="Arial"/>
          <w:lang w:val="fr-FR"/>
        </w:rPr>
        <w:t xml:space="preserve">    </w:t>
      </w:r>
      <w:r w:rsidRPr="00276D84">
        <w:rPr>
          <w:rFonts w:ascii="Segoe UI Symbol" w:hAnsi="Segoe UI Symbol" w:cs="Segoe UI Symbol"/>
          <w:lang w:val="fr-FR"/>
        </w:rPr>
        <w:t>☐</w:t>
      </w:r>
      <w:r w:rsidRPr="00276D84">
        <w:rPr>
          <w:rFonts w:ascii="Arial" w:hAnsi="Arial" w:cs="Arial"/>
          <w:lang w:val="fr-FR"/>
        </w:rPr>
        <w:t xml:space="preserve"> Autre, préciser : ____________________</w:t>
      </w:r>
    </w:p>
    <w:sectPr w:rsidR="00F14E55" w:rsidRPr="00276D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F9631D"/>
    <w:multiLevelType w:val="hybridMultilevel"/>
    <w:tmpl w:val="90A221FE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FB72E2F4">
      <w:numFmt w:val="bullet"/>
      <w:lvlText w:val="-"/>
      <w:lvlJc w:val="left"/>
      <w:pPr>
        <w:ind w:left="1684" w:hanging="360"/>
      </w:pPr>
      <w:rPr>
        <w:rFonts w:ascii="Arial" w:eastAsiaTheme="minorEastAsia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0" w15:restartNumberingAfterBreak="0">
    <w:nsid w:val="1BB51E9B"/>
    <w:multiLevelType w:val="hybridMultilevel"/>
    <w:tmpl w:val="D5966C04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1" w15:restartNumberingAfterBreak="0">
    <w:nsid w:val="24AE4F8A"/>
    <w:multiLevelType w:val="hybridMultilevel"/>
    <w:tmpl w:val="A91E75D0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2" w15:restartNumberingAfterBreak="0">
    <w:nsid w:val="426B528C"/>
    <w:multiLevelType w:val="hybridMultilevel"/>
    <w:tmpl w:val="298A1AE4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3" w15:restartNumberingAfterBreak="0">
    <w:nsid w:val="51FA2028"/>
    <w:multiLevelType w:val="hybridMultilevel"/>
    <w:tmpl w:val="40AC662A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4" w15:restartNumberingAfterBreak="0">
    <w:nsid w:val="757E33EE"/>
    <w:multiLevelType w:val="hybridMultilevel"/>
    <w:tmpl w:val="361C377E"/>
    <w:lvl w:ilvl="0" w:tplc="040C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4"/>
  </w:num>
  <w:num w:numId="12">
    <w:abstractNumId w:val="12"/>
  </w:num>
  <w:num w:numId="13">
    <w:abstractNumId w:val="10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76D84"/>
    <w:rsid w:val="0029639D"/>
    <w:rsid w:val="00326F90"/>
    <w:rsid w:val="008B1D15"/>
    <w:rsid w:val="00AA1D8D"/>
    <w:rsid w:val="00B47730"/>
    <w:rsid w:val="00CB0664"/>
    <w:rsid w:val="00E01B12"/>
    <w:rsid w:val="00F14E55"/>
    <w:rsid w:val="00F527E0"/>
    <w:rsid w:val="00FB02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6DB6C"/>
  <w14:defaultImageDpi w14:val="300"/>
  <w15:docId w15:val="{6AC1C7FB-8216-4675-8F95-2892898B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50A105-6997-4EAB-A28E-92556018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1270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VOILEAU ANGELIQUE (UGECAM BRETAGNE-PAYS DE LOIRE)</cp:lastModifiedBy>
  <cp:revision>4</cp:revision>
  <dcterms:created xsi:type="dcterms:W3CDTF">2026-01-15T12:41:00Z</dcterms:created>
  <dcterms:modified xsi:type="dcterms:W3CDTF">2026-02-24T14:59:00Z</dcterms:modified>
  <cp:category/>
</cp:coreProperties>
</file>